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001D1" w14:textId="77777777" w:rsidR="00B26348" w:rsidRDefault="00000000">
      <w:pPr>
        <w:pStyle w:val="Heading1"/>
      </w:pPr>
      <w:r>
        <w:t>26. Inspection by Regulatory Agency</w:t>
      </w:r>
    </w:p>
    <w:p w14:paraId="1FA27895" w14:textId="77777777" w:rsidR="00B26348" w:rsidRDefault="00000000">
      <w:r>
        <w:rPr>
          <w:b/>
        </w:rPr>
        <w:t>545. Regulatory Agency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05B5BA2" w14:textId="77777777">
        <w:tc>
          <w:tcPr>
            <w:tcW w:w="5256" w:type="dxa"/>
          </w:tcPr>
          <w:p w14:paraId="36F8B4CF" w14:textId="77777777" w:rsidR="00B26348" w:rsidRDefault="00000000">
            <w:r>
              <w:t>○ DOT / Fed - Department of Transportation</w:t>
            </w:r>
          </w:p>
        </w:tc>
        <w:tc>
          <w:tcPr>
            <w:tcW w:w="5256" w:type="dxa"/>
          </w:tcPr>
          <w:p w14:paraId="7E3D4A61" w14:textId="77777777" w:rsidR="00B26348" w:rsidRDefault="00000000">
            <w:r>
              <w:t>○ DOT / State - State Department of Transportation</w:t>
            </w:r>
          </w:p>
        </w:tc>
      </w:tr>
      <w:tr w:rsidR="00B26348" w14:paraId="36238206" w14:textId="77777777">
        <w:tc>
          <w:tcPr>
            <w:tcW w:w="5256" w:type="dxa"/>
          </w:tcPr>
          <w:p w14:paraId="1BD71B03" w14:textId="77777777" w:rsidR="00B26348" w:rsidRDefault="00000000">
            <w:r>
              <w:t>○ EPA / Fed - Environmental Protection Agency</w:t>
            </w:r>
          </w:p>
        </w:tc>
        <w:tc>
          <w:tcPr>
            <w:tcW w:w="5256" w:type="dxa"/>
          </w:tcPr>
          <w:p w14:paraId="26340EAB" w14:textId="77777777" w:rsidR="00B26348" w:rsidRDefault="00000000">
            <w:r>
              <w:t>○ EPA / State - State Environmental Protection Agencies</w:t>
            </w:r>
          </w:p>
        </w:tc>
      </w:tr>
      <w:tr w:rsidR="00B26348" w14:paraId="77A6F5B0" w14:textId="77777777">
        <w:tc>
          <w:tcPr>
            <w:tcW w:w="5256" w:type="dxa"/>
          </w:tcPr>
          <w:p w14:paraId="0B3FFA19" w14:textId="77777777" w:rsidR="00B26348" w:rsidRDefault="00000000">
            <w:r>
              <w:t>○ MSHA / Fed - Mine Safety and Health Administration</w:t>
            </w:r>
          </w:p>
        </w:tc>
        <w:tc>
          <w:tcPr>
            <w:tcW w:w="5256" w:type="dxa"/>
          </w:tcPr>
          <w:p w14:paraId="306A435C" w14:textId="77777777" w:rsidR="00B26348" w:rsidRDefault="00000000">
            <w:r>
              <w:t>○ MSHA / State - State Mining Agencies</w:t>
            </w:r>
          </w:p>
        </w:tc>
      </w:tr>
      <w:tr w:rsidR="00B26348" w14:paraId="40013A69" w14:textId="77777777">
        <w:tc>
          <w:tcPr>
            <w:tcW w:w="5256" w:type="dxa"/>
          </w:tcPr>
          <w:p w14:paraId="5B2C55E6" w14:textId="77777777" w:rsidR="00B26348" w:rsidRDefault="00000000">
            <w:r>
              <w:t>○ OSHA / Fed - Occupational Safety and Health Administration</w:t>
            </w:r>
          </w:p>
        </w:tc>
        <w:tc>
          <w:tcPr>
            <w:tcW w:w="5256" w:type="dxa"/>
          </w:tcPr>
          <w:p w14:paraId="4EE84739" w14:textId="77777777" w:rsidR="00B26348" w:rsidRDefault="00000000">
            <w:r>
              <w:t>○ OSHA / State - State Occupational Safety and Health Agencies</w:t>
            </w:r>
          </w:p>
        </w:tc>
      </w:tr>
      <w:tr w:rsidR="00B26348" w14:paraId="21F5F6BD" w14:textId="77777777">
        <w:tc>
          <w:tcPr>
            <w:tcW w:w="5256" w:type="dxa"/>
          </w:tcPr>
          <w:p w14:paraId="0A2AACC8" w14:textId="77777777" w:rsidR="00B26348" w:rsidRDefault="00000000">
            <w:r>
              <w:t>○ State DEQ - State Department of Environmental Quality</w:t>
            </w:r>
          </w:p>
        </w:tc>
        <w:tc>
          <w:tcPr>
            <w:tcW w:w="5256" w:type="dxa"/>
          </w:tcPr>
          <w:p w14:paraId="223337F2" w14:textId="77777777" w:rsidR="00B26348" w:rsidRDefault="00000000">
            <w:r>
              <w:t>○ Local Municipality - Local Municipal Authorities</w:t>
            </w:r>
          </w:p>
        </w:tc>
      </w:tr>
      <w:tr w:rsidR="00B26348" w14:paraId="5D0F4363" w14:textId="77777777">
        <w:tc>
          <w:tcPr>
            <w:tcW w:w="5256" w:type="dxa"/>
          </w:tcPr>
          <w:p w14:paraId="7407707F" w14:textId="77777777" w:rsidR="00B26348" w:rsidRDefault="00000000">
            <w:r>
              <w:t>○ FRA - Federal Railroad Administration</w:t>
            </w:r>
          </w:p>
        </w:tc>
        <w:tc>
          <w:tcPr>
            <w:tcW w:w="5256" w:type="dxa"/>
          </w:tcPr>
          <w:p w14:paraId="5C73AF0C" w14:textId="77777777" w:rsidR="00B26348" w:rsidRDefault="00000000">
            <w:r>
              <w:t>○ Railroad Commissions - State Railroad Commissions</w:t>
            </w:r>
          </w:p>
        </w:tc>
      </w:tr>
      <w:tr w:rsidR="00B26348" w14:paraId="55BCCD2C" w14:textId="77777777">
        <w:tc>
          <w:tcPr>
            <w:tcW w:w="5256" w:type="dxa"/>
          </w:tcPr>
          <w:p w14:paraId="2D99199D" w14:textId="77777777" w:rsidR="00B26348" w:rsidRDefault="00000000">
            <w:r>
              <w:t>○ Other Regulatory Agency - Write in text box</w:t>
            </w:r>
          </w:p>
        </w:tc>
        <w:tc>
          <w:tcPr>
            <w:tcW w:w="5256" w:type="dxa"/>
          </w:tcPr>
          <w:p w14:paraId="65785E0C" w14:textId="77777777" w:rsidR="00B26348" w:rsidRDefault="00B26348"/>
        </w:tc>
      </w:tr>
    </w:tbl>
    <w:p w14:paraId="4717F085" w14:textId="77777777" w:rsidR="00B26348" w:rsidRDefault="00B26348"/>
    <w:p w14:paraId="7C72E87E" w14:textId="77777777" w:rsidR="00B26348" w:rsidRDefault="00000000">
      <w:r>
        <w:rPr>
          <w:b/>
        </w:rPr>
        <w:t>546. Name of Regulatory Agency</w:t>
      </w:r>
      <w:r>
        <w:rPr>
          <w:i/>
          <w:color w:val="666666"/>
          <w:sz w:val="16"/>
        </w:rPr>
        <w:t xml:space="preserve">  [Text Short]</w:t>
      </w:r>
    </w:p>
    <w:p w14:paraId="5F4E233B" w14:textId="77777777" w:rsidR="00B26348" w:rsidRDefault="00000000">
      <w:r>
        <w:t>Response: ________________________________________________________________________________</w:t>
      </w:r>
    </w:p>
    <w:p w14:paraId="53AA7935" w14:textId="77777777" w:rsidR="00B26348" w:rsidRDefault="00000000">
      <w:r>
        <w:t>__________________________________________________________________________________________</w:t>
      </w:r>
    </w:p>
    <w:p w14:paraId="4DF8B9E0" w14:textId="77777777" w:rsidR="00B26348" w:rsidRDefault="00000000">
      <w:r>
        <w:rPr>
          <w:b/>
        </w:rPr>
        <w:t>547. State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425BB3E" w14:textId="77777777">
        <w:tc>
          <w:tcPr>
            <w:tcW w:w="5256" w:type="dxa"/>
          </w:tcPr>
          <w:p w14:paraId="59FF9520" w14:textId="77777777" w:rsidR="00B26348" w:rsidRDefault="00000000">
            <w:r>
              <w:t>○ Alabama</w:t>
            </w:r>
          </w:p>
        </w:tc>
        <w:tc>
          <w:tcPr>
            <w:tcW w:w="5256" w:type="dxa"/>
          </w:tcPr>
          <w:p w14:paraId="3D08C2CB" w14:textId="77777777" w:rsidR="00B26348" w:rsidRDefault="00000000">
            <w:r>
              <w:t>○ Alaska</w:t>
            </w:r>
          </w:p>
        </w:tc>
      </w:tr>
      <w:tr w:rsidR="00B26348" w14:paraId="69EEFDC4" w14:textId="77777777">
        <w:tc>
          <w:tcPr>
            <w:tcW w:w="5256" w:type="dxa"/>
          </w:tcPr>
          <w:p w14:paraId="068CF6AB" w14:textId="77777777" w:rsidR="00B26348" w:rsidRDefault="00000000">
            <w:r>
              <w:t>○ Arizona</w:t>
            </w:r>
          </w:p>
        </w:tc>
        <w:tc>
          <w:tcPr>
            <w:tcW w:w="5256" w:type="dxa"/>
          </w:tcPr>
          <w:p w14:paraId="68DFB9FD" w14:textId="77777777" w:rsidR="00B26348" w:rsidRDefault="00000000">
            <w:r>
              <w:t>○ Arkansas</w:t>
            </w:r>
          </w:p>
        </w:tc>
      </w:tr>
      <w:tr w:rsidR="00B26348" w14:paraId="7D6714EF" w14:textId="77777777">
        <w:tc>
          <w:tcPr>
            <w:tcW w:w="5256" w:type="dxa"/>
          </w:tcPr>
          <w:p w14:paraId="108A46C3" w14:textId="77777777" w:rsidR="00B26348" w:rsidRDefault="00000000">
            <w:r>
              <w:t>○ California</w:t>
            </w:r>
          </w:p>
        </w:tc>
        <w:tc>
          <w:tcPr>
            <w:tcW w:w="5256" w:type="dxa"/>
          </w:tcPr>
          <w:p w14:paraId="23C9524D" w14:textId="77777777" w:rsidR="00B26348" w:rsidRDefault="00000000">
            <w:r>
              <w:t>○ Colorado</w:t>
            </w:r>
          </w:p>
        </w:tc>
      </w:tr>
      <w:tr w:rsidR="00B26348" w14:paraId="20795D2A" w14:textId="77777777">
        <w:tc>
          <w:tcPr>
            <w:tcW w:w="5256" w:type="dxa"/>
          </w:tcPr>
          <w:p w14:paraId="769B012B" w14:textId="77777777" w:rsidR="00B26348" w:rsidRDefault="00000000">
            <w:r>
              <w:t>○ Connecticut</w:t>
            </w:r>
          </w:p>
        </w:tc>
        <w:tc>
          <w:tcPr>
            <w:tcW w:w="5256" w:type="dxa"/>
          </w:tcPr>
          <w:p w14:paraId="3388C1A3" w14:textId="77777777" w:rsidR="00B26348" w:rsidRDefault="00000000">
            <w:r>
              <w:t>○ Delaware</w:t>
            </w:r>
          </w:p>
        </w:tc>
      </w:tr>
      <w:tr w:rsidR="00B26348" w14:paraId="3ED44D4B" w14:textId="77777777">
        <w:tc>
          <w:tcPr>
            <w:tcW w:w="5256" w:type="dxa"/>
          </w:tcPr>
          <w:p w14:paraId="6AF7CAA7" w14:textId="77777777" w:rsidR="00B26348" w:rsidRDefault="00000000">
            <w:r>
              <w:t>○ Florida</w:t>
            </w:r>
          </w:p>
        </w:tc>
        <w:tc>
          <w:tcPr>
            <w:tcW w:w="5256" w:type="dxa"/>
          </w:tcPr>
          <w:p w14:paraId="3F2663ED" w14:textId="77777777" w:rsidR="00B26348" w:rsidRDefault="00000000">
            <w:r>
              <w:t>○ Georgia</w:t>
            </w:r>
          </w:p>
        </w:tc>
      </w:tr>
      <w:tr w:rsidR="00B26348" w14:paraId="64166FAE" w14:textId="77777777">
        <w:tc>
          <w:tcPr>
            <w:tcW w:w="5256" w:type="dxa"/>
          </w:tcPr>
          <w:p w14:paraId="71A61A0C" w14:textId="77777777" w:rsidR="00B26348" w:rsidRDefault="00000000">
            <w:r>
              <w:t>○ Hawaii</w:t>
            </w:r>
          </w:p>
        </w:tc>
        <w:tc>
          <w:tcPr>
            <w:tcW w:w="5256" w:type="dxa"/>
          </w:tcPr>
          <w:p w14:paraId="0C423C78" w14:textId="77777777" w:rsidR="00B26348" w:rsidRDefault="00000000">
            <w:r>
              <w:t>○ Idaho</w:t>
            </w:r>
          </w:p>
        </w:tc>
      </w:tr>
      <w:tr w:rsidR="00B26348" w14:paraId="2D4A1422" w14:textId="77777777">
        <w:tc>
          <w:tcPr>
            <w:tcW w:w="5256" w:type="dxa"/>
          </w:tcPr>
          <w:p w14:paraId="4BC746DE" w14:textId="77777777" w:rsidR="00B26348" w:rsidRDefault="00000000">
            <w:r>
              <w:t>○ Illinois</w:t>
            </w:r>
          </w:p>
        </w:tc>
        <w:tc>
          <w:tcPr>
            <w:tcW w:w="5256" w:type="dxa"/>
          </w:tcPr>
          <w:p w14:paraId="36F698A0" w14:textId="77777777" w:rsidR="00B26348" w:rsidRDefault="00000000">
            <w:r>
              <w:t>○ Indiana</w:t>
            </w:r>
          </w:p>
        </w:tc>
      </w:tr>
      <w:tr w:rsidR="00B26348" w14:paraId="6A0B9586" w14:textId="77777777">
        <w:tc>
          <w:tcPr>
            <w:tcW w:w="5256" w:type="dxa"/>
          </w:tcPr>
          <w:p w14:paraId="0DF3264F" w14:textId="77777777" w:rsidR="00B26348" w:rsidRDefault="00000000">
            <w:r>
              <w:t>○ Iowa</w:t>
            </w:r>
          </w:p>
        </w:tc>
        <w:tc>
          <w:tcPr>
            <w:tcW w:w="5256" w:type="dxa"/>
          </w:tcPr>
          <w:p w14:paraId="441162E4" w14:textId="77777777" w:rsidR="00B26348" w:rsidRDefault="00000000">
            <w:r>
              <w:t>○ Kansas</w:t>
            </w:r>
          </w:p>
        </w:tc>
      </w:tr>
      <w:tr w:rsidR="00B26348" w14:paraId="34EFB434" w14:textId="77777777">
        <w:tc>
          <w:tcPr>
            <w:tcW w:w="5256" w:type="dxa"/>
          </w:tcPr>
          <w:p w14:paraId="59742792" w14:textId="77777777" w:rsidR="00B26348" w:rsidRDefault="00000000">
            <w:r>
              <w:t>○ Kentucky</w:t>
            </w:r>
          </w:p>
        </w:tc>
        <w:tc>
          <w:tcPr>
            <w:tcW w:w="5256" w:type="dxa"/>
          </w:tcPr>
          <w:p w14:paraId="581EE979" w14:textId="77777777" w:rsidR="00B26348" w:rsidRDefault="00000000">
            <w:r>
              <w:t>○ Louisiana</w:t>
            </w:r>
          </w:p>
        </w:tc>
      </w:tr>
      <w:tr w:rsidR="00B26348" w14:paraId="02D3E41B" w14:textId="77777777">
        <w:tc>
          <w:tcPr>
            <w:tcW w:w="5256" w:type="dxa"/>
          </w:tcPr>
          <w:p w14:paraId="6AE10249" w14:textId="77777777" w:rsidR="00B26348" w:rsidRDefault="00000000">
            <w:r>
              <w:t>○ Maine</w:t>
            </w:r>
          </w:p>
        </w:tc>
        <w:tc>
          <w:tcPr>
            <w:tcW w:w="5256" w:type="dxa"/>
          </w:tcPr>
          <w:p w14:paraId="55218ABA" w14:textId="77777777" w:rsidR="00B26348" w:rsidRDefault="00000000">
            <w:r>
              <w:t>○ Maryland</w:t>
            </w:r>
          </w:p>
        </w:tc>
      </w:tr>
      <w:tr w:rsidR="00B26348" w14:paraId="29D9FB2D" w14:textId="77777777">
        <w:tc>
          <w:tcPr>
            <w:tcW w:w="5256" w:type="dxa"/>
          </w:tcPr>
          <w:p w14:paraId="15E28DD1" w14:textId="77777777" w:rsidR="00B26348" w:rsidRDefault="00000000">
            <w:r>
              <w:t>○ Massachusetts</w:t>
            </w:r>
          </w:p>
        </w:tc>
        <w:tc>
          <w:tcPr>
            <w:tcW w:w="5256" w:type="dxa"/>
          </w:tcPr>
          <w:p w14:paraId="2F6752A3" w14:textId="77777777" w:rsidR="00B26348" w:rsidRDefault="00000000">
            <w:r>
              <w:t>○ Michigan</w:t>
            </w:r>
          </w:p>
        </w:tc>
      </w:tr>
      <w:tr w:rsidR="00B26348" w14:paraId="784105AA" w14:textId="77777777">
        <w:tc>
          <w:tcPr>
            <w:tcW w:w="5256" w:type="dxa"/>
          </w:tcPr>
          <w:p w14:paraId="2A85BD86" w14:textId="77777777" w:rsidR="00B26348" w:rsidRDefault="00000000">
            <w:r>
              <w:t>○ Minnesota</w:t>
            </w:r>
          </w:p>
        </w:tc>
        <w:tc>
          <w:tcPr>
            <w:tcW w:w="5256" w:type="dxa"/>
          </w:tcPr>
          <w:p w14:paraId="67C47ECA" w14:textId="77777777" w:rsidR="00B26348" w:rsidRDefault="00000000">
            <w:r>
              <w:t>○ Mississippi</w:t>
            </w:r>
          </w:p>
        </w:tc>
      </w:tr>
      <w:tr w:rsidR="00B26348" w14:paraId="1097C576" w14:textId="77777777">
        <w:tc>
          <w:tcPr>
            <w:tcW w:w="5256" w:type="dxa"/>
          </w:tcPr>
          <w:p w14:paraId="71833561" w14:textId="77777777" w:rsidR="00B26348" w:rsidRDefault="00000000">
            <w:r>
              <w:t>○ Missouri</w:t>
            </w:r>
          </w:p>
        </w:tc>
        <w:tc>
          <w:tcPr>
            <w:tcW w:w="5256" w:type="dxa"/>
          </w:tcPr>
          <w:p w14:paraId="51A3B65C" w14:textId="77777777" w:rsidR="00B26348" w:rsidRDefault="00000000">
            <w:r>
              <w:t>○ Montana</w:t>
            </w:r>
          </w:p>
        </w:tc>
      </w:tr>
      <w:tr w:rsidR="00B26348" w14:paraId="5F0AE543" w14:textId="77777777">
        <w:tc>
          <w:tcPr>
            <w:tcW w:w="5256" w:type="dxa"/>
          </w:tcPr>
          <w:p w14:paraId="297EF1C5" w14:textId="77777777" w:rsidR="00B26348" w:rsidRDefault="00000000">
            <w:r>
              <w:t>○ Nebraska</w:t>
            </w:r>
          </w:p>
        </w:tc>
        <w:tc>
          <w:tcPr>
            <w:tcW w:w="5256" w:type="dxa"/>
          </w:tcPr>
          <w:p w14:paraId="060DEB5C" w14:textId="77777777" w:rsidR="00B26348" w:rsidRDefault="00000000">
            <w:r>
              <w:t>○ Nevada</w:t>
            </w:r>
          </w:p>
        </w:tc>
      </w:tr>
      <w:tr w:rsidR="00B26348" w14:paraId="50046070" w14:textId="77777777">
        <w:tc>
          <w:tcPr>
            <w:tcW w:w="5256" w:type="dxa"/>
          </w:tcPr>
          <w:p w14:paraId="400A2810" w14:textId="77777777" w:rsidR="00B26348" w:rsidRDefault="00000000">
            <w:r>
              <w:t>○ New Hampshire</w:t>
            </w:r>
          </w:p>
        </w:tc>
        <w:tc>
          <w:tcPr>
            <w:tcW w:w="5256" w:type="dxa"/>
          </w:tcPr>
          <w:p w14:paraId="60AFB6CA" w14:textId="77777777" w:rsidR="00B26348" w:rsidRDefault="00000000">
            <w:r>
              <w:t>○ New Jersey</w:t>
            </w:r>
          </w:p>
        </w:tc>
      </w:tr>
      <w:tr w:rsidR="00B26348" w14:paraId="662D3503" w14:textId="77777777">
        <w:tc>
          <w:tcPr>
            <w:tcW w:w="5256" w:type="dxa"/>
          </w:tcPr>
          <w:p w14:paraId="52F48898" w14:textId="77777777" w:rsidR="00B26348" w:rsidRDefault="00000000">
            <w:r>
              <w:t>○ New Mexico</w:t>
            </w:r>
          </w:p>
        </w:tc>
        <w:tc>
          <w:tcPr>
            <w:tcW w:w="5256" w:type="dxa"/>
          </w:tcPr>
          <w:p w14:paraId="0A291C3E" w14:textId="77777777" w:rsidR="00B26348" w:rsidRDefault="00000000">
            <w:r>
              <w:t>○ New York</w:t>
            </w:r>
          </w:p>
        </w:tc>
      </w:tr>
      <w:tr w:rsidR="00B26348" w14:paraId="20B11B69" w14:textId="77777777">
        <w:tc>
          <w:tcPr>
            <w:tcW w:w="5256" w:type="dxa"/>
          </w:tcPr>
          <w:p w14:paraId="6F57A0A9" w14:textId="77777777" w:rsidR="00B26348" w:rsidRDefault="00000000">
            <w:r>
              <w:t>○ North Carolina</w:t>
            </w:r>
          </w:p>
        </w:tc>
        <w:tc>
          <w:tcPr>
            <w:tcW w:w="5256" w:type="dxa"/>
          </w:tcPr>
          <w:p w14:paraId="0FBB54CE" w14:textId="77777777" w:rsidR="00B26348" w:rsidRDefault="00000000">
            <w:r>
              <w:t>○ North Dakota</w:t>
            </w:r>
          </w:p>
        </w:tc>
      </w:tr>
      <w:tr w:rsidR="00B26348" w14:paraId="574678F3" w14:textId="77777777">
        <w:tc>
          <w:tcPr>
            <w:tcW w:w="5256" w:type="dxa"/>
          </w:tcPr>
          <w:p w14:paraId="457543F1" w14:textId="77777777" w:rsidR="00B26348" w:rsidRDefault="00000000">
            <w:r>
              <w:t>○ Ohio</w:t>
            </w:r>
          </w:p>
        </w:tc>
        <w:tc>
          <w:tcPr>
            <w:tcW w:w="5256" w:type="dxa"/>
          </w:tcPr>
          <w:p w14:paraId="3EBC4240" w14:textId="77777777" w:rsidR="00B26348" w:rsidRDefault="00000000">
            <w:r>
              <w:t>○ Oklahoma</w:t>
            </w:r>
          </w:p>
        </w:tc>
      </w:tr>
      <w:tr w:rsidR="00B26348" w14:paraId="48524090" w14:textId="77777777">
        <w:tc>
          <w:tcPr>
            <w:tcW w:w="5256" w:type="dxa"/>
          </w:tcPr>
          <w:p w14:paraId="459AEB1A" w14:textId="77777777" w:rsidR="00B26348" w:rsidRDefault="00000000">
            <w:r>
              <w:t>○ Oregon</w:t>
            </w:r>
          </w:p>
        </w:tc>
        <w:tc>
          <w:tcPr>
            <w:tcW w:w="5256" w:type="dxa"/>
          </w:tcPr>
          <w:p w14:paraId="633A22B4" w14:textId="77777777" w:rsidR="00B26348" w:rsidRDefault="00000000">
            <w:r>
              <w:t>○ Pennsylvania</w:t>
            </w:r>
          </w:p>
        </w:tc>
      </w:tr>
      <w:tr w:rsidR="00B26348" w14:paraId="51A80A11" w14:textId="77777777">
        <w:tc>
          <w:tcPr>
            <w:tcW w:w="5256" w:type="dxa"/>
          </w:tcPr>
          <w:p w14:paraId="1683A0BE" w14:textId="77777777" w:rsidR="00B26348" w:rsidRDefault="00000000">
            <w:r>
              <w:t>○ Rhode Island</w:t>
            </w:r>
          </w:p>
        </w:tc>
        <w:tc>
          <w:tcPr>
            <w:tcW w:w="5256" w:type="dxa"/>
          </w:tcPr>
          <w:p w14:paraId="52BA56FD" w14:textId="77777777" w:rsidR="00B26348" w:rsidRDefault="00000000">
            <w:r>
              <w:t>○ South Carolina</w:t>
            </w:r>
          </w:p>
        </w:tc>
      </w:tr>
      <w:tr w:rsidR="00B26348" w14:paraId="0F2A0ADC" w14:textId="77777777">
        <w:tc>
          <w:tcPr>
            <w:tcW w:w="5256" w:type="dxa"/>
          </w:tcPr>
          <w:p w14:paraId="36970611" w14:textId="77777777" w:rsidR="00B26348" w:rsidRDefault="00000000">
            <w:r>
              <w:t>○ South Dakota</w:t>
            </w:r>
          </w:p>
        </w:tc>
        <w:tc>
          <w:tcPr>
            <w:tcW w:w="5256" w:type="dxa"/>
          </w:tcPr>
          <w:p w14:paraId="5AD0967C" w14:textId="77777777" w:rsidR="00B26348" w:rsidRDefault="00000000">
            <w:r>
              <w:t>○ Tennessee</w:t>
            </w:r>
          </w:p>
        </w:tc>
      </w:tr>
      <w:tr w:rsidR="00B26348" w14:paraId="6D668523" w14:textId="77777777">
        <w:tc>
          <w:tcPr>
            <w:tcW w:w="5256" w:type="dxa"/>
          </w:tcPr>
          <w:p w14:paraId="5AEF5E68" w14:textId="77777777" w:rsidR="00B26348" w:rsidRDefault="00000000">
            <w:r>
              <w:t>○ Texas</w:t>
            </w:r>
          </w:p>
        </w:tc>
        <w:tc>
          <w:tcPr>
            <w:tcW w:w="5256" w:type="dxa"/>
          </w:tcPr>
          <w:p w14:paraId="2C05965F" w14:textId="77777777" w:rsidR="00B26348" w:rsidRDefault="00000000">
            <w:r>
              <w:t>○ Utah</w:t>
            </w:r>
          </w:p>
        </w:tc>
      </w:tr>
      <w:tr w:rsidR="00B26348" w14:paraId="7DC1B810" w14:textId="77777777">
        <w:tc>
          <w:tcPr>
            <w:tcW w:w="5256" w:type="dxa"/>
          </w:tcPr>
          <w:p w14:paraId="110E8CA0" w14:textId="77777777" w:rsidR="00B26348" w:rsidRDefault="00000000">
            <w:r>
              <w:t>○ Vermont</w:t>
            </w:r>
          </w:p>
        </w:tc>
        <w:tc>
          <w:tcPr>
            <w:tcW w:w="5256" w:type="dxa"/>
          </w:tcPr>
          <w:p w14:paraId="763581CE" w14:textId="77777777" w:rsidR="00B26348" w:rsidRDefault="00000000">
            <w:r>
              <w:t>○ Virginia</w:t>
            </w:r>
          </w:p>
        </w:tc>
      </w:tr>
      <w:tr w:rsidR="00B26348" w14:paraId="47DED0B3" w14:textId="77777777">
        <w:tc>
          <w:tcPr>
            <w:tcW w:w="5256" w:type="dxa"/>
          </w:tcPr>
          <w:p w14:paraId="0BBF4450" w14:textId="77777777" w:rsidR="00B26348" w:rsidRDefault="00000000">
            <w:r>
              <w:t>○ Washington</w:t>
            </w:r>
          </w:p>
        </w:tc>
        <w:tc>
          <w:tcPr>
            <w:tcW w:w="5256" w:type="dxa"/>
          </w:tcPr>
          <w:p w14:paraId="43AC6656" w14:textId="77777777" w:rsidR="00B26348" w:rsidRDefault="00000000">
            <w:r>
              <w:t>○ West Virginia</w:t>
            </w:r>
          </w:p>
        </w:tc>
      </w:tr>
      <w:tr w:rsidR="00B26348" w14:paraId="21DA1A38" w14:textId="77777777">
        <w:tc>
          <w:tcPr>
            <w:tcW w:w="5256" w:type="dxa"/>
          </w:tcPr>
          <w:p w14:paraId="49F94C9A" w14:textId="77777777" w:rsidR="00B26348" w:rsidRDefault="00000000">
            <w:r>
              <w:t>○ Wisconsin</w:t>
            </w:r>
          </w:p>
        </w:tc>
        <w:tc>
          <w:tcPr>
            <w:tcW w:w="5256" w:type="dxa"/>
          </w:tcPr>
          <w:p w14:paraId="7BFC8729" w14:textId="77777777" w:rsidR="00B26348" w:rsidRDefault="00000000">
            <w:r>
              <w:t>○ Wyoming</w:t>
            </w:r>
          </w:p>
        </w:tc>
      </w:tr>
    </w:tbl>
    <w:p w14:paraId="472CA698" w14:textId="77777777" w:rsidR="00B26348" w:rsidRDefault="00B26348"/>
    <w:p w14:paraId="16FFDD4D" w14:textId="77777777" w:rsidR="00B26348" w:rsidRDefault="00000000">
      <w:r>
        <w:rPr>
          <w:b/>
        </w:rPr>
        <w:t>548. Complaint/Report/Inspection Number</w:t>
      </w:r>
      <w:r>
        <w:rPr>
          <w:i/>
          <w:color w:val="666666"/>
          <w:sz w:val="16"/>
        </w:rPr>
        <w:t xml:space="preserve">  [Text Short]</w:t>
      </w:r>
    </w:p>
    <w:p w14:paraId="70D9A2C5" w14:textId="77777777" w:rsidR="00B26348" w:rsidRDefault="00000000">
      <w:r>
        <w:t>Response: ________________________________________________________________________________</w:t>
      </w:r>
    </w:p>
    <w:p w14:paraId="68464A90" w14:textId="77777777" w:rsidR="00B26348" w:rsidRDefault="00000000">
      <w:r>
        <w:t>__________________________________________________________________________________________</w:t>
      </w:r>
    </w:p>
    <w:p w14:paraId="6BA75ED6" w14:textId="77777777" w:rsidR="00B26348" w:rsidRDefault="00000000">
      <w:r>
        <w:rPr>
          <w:b/>
        </w:rPr>
        <w:t>549. Compliance Officer Name</w:t>
      </w:r>
      <w:r>
        <w:rPr>
          <w:i/>
          <w:color w:val="666666"/>
          <w:sz w:val="16"/>
        </w:rPr>
        <w:t xml:space="preserve">  [Text Short]</w:t>
      </w:r>
    </w:p>
    <w:p w14:paraId="0EEE207F" w14:textId="77777777" w:rsidR="00B26348" w:rsidRDefault="00000000">
      <w:r>
        <w:t>Response: ________________________________________________________________________________</w:t>
      </w:r>
    </w:p>
    <w:p w14:paraId="60615937" w14:textId="77777777" w:rsidR="00B26348" w:rsidRDefault="00000000">
      <w:r>
        <w:t>__________________________________________________________________________________________</w:t>
      </w:r>
    </w:p>
    <w:p w14:paraId="11A86BD9" w14:textId="77777777" w:rsidR="00B26348" w:rsidRDefault="00000000">
      <w:r>
        <w:rPr>
          <w:b/>
        </w:rPr>
        <w:t>550. Badge Number</w:t>
      </w:r>
      <w:r>
        <w:rPr>
          <w:i/>
          <w:color w:val="666666"/>
          <w:sz w:val="16"/>
        </w:rPr>
        <w:t xml:space="preserve">  [Text Short]</w:t>
      </w:r>
    </w:p>
    <w:p w14:paraId="053E27A5" w14:textId="77777777" w:rsidR="00B26348" w:rsidRDefault="00000000">
      <w:r>
        <w:t>Response: ________________________________________________________________________________</w:t>
      </w:r>
    </w:p>
    <w:p w14:paraId="3C83A72E" w14:textId="77777777" w:rsidR="00B26348" w:rsidRDefault="00000000">
      <w:r>
        <w:t>__________________________________________________________________________________________</w:t>
      </w:r>
    </w:p>
    <w:p w14:paraId="21B15911" w14:textId="77777777" w:rsidR="00B26348" w:rsidRDefault="00000000">
      <w:r>
        <w:rPr>
          <w:b/>
        </w:rPr>
        <w:t>551. Reason for Inspection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EBC86BE" w14:textId="77777777">
        <w:tc>
          <w:tcPr>
            <w:tcW w:w="5256" w:type="dxa"/>
          </w:tcPr>
          <w:p w14:paraId="2BB2B459" w14:textId="77777777" w:rsidR="00B26348" w:rsidRDefault="00000000">
            <w:r>
              <w:t>○ Compliance Inspections</w:t>
            </w:r>
          </w:p>
        </w:tc>
        <w:tc>
          <w:tcPr>
            <w:tcW w:w="5256" w:type="dxa"/>
          </w:tcPr>
          <w:p w14:paraId="01BD85A4" w14:textId="77777777" w:rsidR="00B26348" w:rsidRDefault="00000000">
            <w:r>
              <w:t>○ Monitoring Inspections</w:t>
            </w:r>
          </w:p>
        </w:tc>
      </w:tr>
      <w:tr w:rsidR="00B26348" w14:paraId="0BC73D56" w14:textId="77777777">
        <w:tc>
          <w:tcPr>
            <w:tcW w:w="5256" w:type="dxa"/>
          </w:tcPr>
          <w:p w14:paraId="018A20A3" w14:textId="77777777" w:rsidR="00B26348" w:rsidRDefault="00000000">
            <w:r>
              <w:t>○ Complaint Response Inspections</w:t>
            </w:r>
          </w:p>
        </w:tc>
        <w:tc>
          <w:tcPr>
            <w:tcW w:w="5256" w:type="dxa"/>
          </w:tcPr>
          <w:p w14:paraId="2B12D021" w14:textId="77777777" w:rsidR="00B26348" w:rsidRDefault="00000000">
            <w:r>
              <w:t>○ Permitting Inspections</w:t>
            </w:r>
          </w:p>
        </w:tc>
      </w:tr>
      <w:tr w:rsidR="00B26348" w14:paraId="5170A278" w14:textId="77777777">
        <w:tc>
          <w:tcPr>
            <w:tcW w:w="5256" w:type="dxa"/>
          </w:tcPr>
          <w:p w14:paraId="7588C5D2" w14:textId="77777777" w:rsidR="00B26348" w:rsidRDefault="00000000">
            <w:r>
              <w:t>○ Emergency Response Inspections</w:t>
            </w:r>
          </w:p>
        </w:tc>
        <w:tc>
          <w:tcPr>
            <w:tcW w:w="5256" w:type="dxa"/>
          </w:tcPr>
          <w:p w14:paraId="1B1A0CFA" w14:textId="77777777" w:rsidR="00B26348" w:rsidRDefault="00000000">
            <w:r>
              <w:t>○ IDLH Inspections</w:t>
            </w:r>
          </w:p>
        </w:tc>
      </w:tr>
      <w:tr w:rsidR="00B26348" w14:paraId="6F050752" w14:textId="77777777">
        <w:tc>
          <w:tcPr>
            <w:tcW w:w="5256" w:type="dxa"/>
          </w:tcPr>
          <w:p w14:paraId="6915B2A7" w14:textId="77777777" w:rsidR="00B26348" w:rsidRDefault="00000000">
            <w:r>
              <w:t>○ Fatality/Accidents Inspections</w:t>
            </w:r>
          </w:p>
        </w:tc>
        <w:tc>
          <w:tcPr>
            <w:tcW w:w="5256" w:type="dxa"/>
          </w:tcPr>
          <w:p w14:paraId="0073A170" w14:textId="77777777" w:rsidR="00B26348" w:rsidRDefault="00000000">
            <w:r>
              <w:t>○ Planned or Programmed Investigations</w:t>
            </w:r>
          </w:p>
        </w:tc>
      </w:tr>
      <w:tr w:rsidR="00B26348" w14:paraId="2AA1ABB3" w14:textId="77777777">
        <w:tc>
          <w:tcPr>
            <w:tcW w:w="5256" w:type="dxa"/>
          </w:tcPr>
          <w:p w14:paraId="2EF6D97D" w14:textId="77777777" w:rsidR="00B26348" w:rsidRDefault="00000000">
            <w:r>
              <w:t>○ Special Emphasis Programs (SEPs)</w:t>
            </w:r>
          </w:p>
        </w:tc>
        <w:tc>
          <w:tcPr>
            <w:tcW w:w="5256" w:type="dxa"/>
          </w:tcPr>
          <w:p w14:paraId="4F0269CD" w14:textId="77777777" w:rsidR="00B26348" w:rsidRDefault="00000000">
            <w:r>
              <w:t>○ Routine Roadside Inspection</w:t>
            </w:r>
          </w:p>
        </w:tc>
      </w:tr>
      <w:tr w:rsidR="00B26348" w14:paraId="5A47C0BC" w14:textId="77777777">
        <w:tc>
          <w:tcPr>
            <w:tcW w:w="5256" w:type="dxa"/>
          </w:tcPr>
          <w:p w14:paraId="1744BDC8" w14:textId="77777777" w:rsidR="00B26348" w:rsidRDefault="00000000">
            <w:r>
              <w:t>○ Targeted Inspection Based on Safety Measurement System (SMS) Score</w:t>
            </w:r>
          </w:p>
        </w:tc>
        <w:tc>
          <w:tcPr>
            <w:tcW w:w="5256" w:type="dxa"/>
          </w:tcPr>
          <w:p w14:paraId="43316DA2" w14:textId="77777777" w:rsidR="00B26348" w:rsidRDefault="00000000">
            <w:r>
              <w:t>○ Post-Accident Inspection</w:t>
            </w:r>
          </w:p>
        </w:tc>
      </w:tr>
      <w:tr w:rsidR="00B26348" w14:paraId="318E971E" w14:textId="77777777">
        <w:tc>
          <w:tcPr>
            <w:tcW w:w="5256" w:type="dxa"/>
          </w:tcPr>
          <w:p w14:paraId="0DB9C0D2" w14:textId="77777777" w:rsidR="00B26348" w:rsidRDefault="00000000">
            <w:r>
              <w:t>○ Inspection Initiated by Complaint or Tip</w:t>
            </w:r>
          </w:p>
        </w:tc>
        <w:tc>
          <w:tcPr>
            <w:tcW w:w="5256" w:type="dxa"/>
          </w:tcPr>
          <w:p w14:paraId="2A26E792" w14:textId="77777777" w:rsidR="00B26348" w:rsidRDefault="00000000">
            <w:r>
              <w:t>○ Follow-up Inspection for Previous Non-Compliance</w:t>
            </w:r>
          </w:p>
        </w:tc>
      </w:tr>
      <w:tr w:rsidR="00B26348" w14:paraId="7A47890C" w14:textId="77777777">
        <w:tc>
          <w:tcPr>
            <w:tcW w:w="5256" w:type="dxa"/>
          </w:tcPr>
          <w:p w14:paraId="464833E3" w14:textId="77777777" w:rsidR="00B26348" w:rsidRDefault="00000000">
            <w:r>
              <w:t>○ Frequent Inspection for Hazardous Material Carrier</w:t>
            </w:r>
          </w:p>
        </w:tc>
        <w:tc>
          <w:tcPr>
            <w:tcW w:w="5256" w:type="dxa"/>
          </w:tcPr>
          <w:p w14:paraId="5AFB6B12" w14:textId="77777777" w:rsidR="00B26348" w:rsidRDefault="00000000">
            <w:r>
              <w:t>○ Special Emphasis Inspection for Specific Safety Initiative</w:t>
            </w:r>
          </w:p>
        </w:tc>
      </w:tr>
    </w:tbl>
    <w:p w14:paraId="256186B3" w14:textId="77777777" w:rsidR="00B26348" w:rsidRDefault="00B26348"/>
    <w:p w14:paraId="297945E3" w14:textId="77777777" w:rsidR="00B26348" w:rsidRDefault="00000000">
      <w:r>
        <w:rPr>
          <w:b/>
        </w:rPr>
        <w:t>552. Inspection Status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2D0F9CC" w14:textId="77777777">
        <w:tc>
          <w:tcPr>
            <w:tcW w:w="10512" w:type="dxa"/>
          </w:tcPr>
          <w:p w14:paraId="2C7AEC88" w14:textId="77777777" w:rsidR="00B26348" w:rsidRDefault="00000000">
            <w:r>
              <w:t>○ Open</w:t>
            </w:r>
          </w:p>
        </w:tc>
      </w:tr>
      <w:tr w:rsidR="00B26348" w14:paraId="2ACB40A0" w14:textId="77777777">
        <w:tc>
          <w:tcPr>
            <w:tcW w:w="10512" w:type="dxa"/>
          </w:tcPr>
          <w:p w14:paraId="260BB92A" w14:textId="77777777" w:rsidR="00B26348" w:rsidRDefault="00000000">
            <w:r>
              <w:t>○ Closed</w:t>
            </w:r>
          </w:p>
        </w:tc>
      </w:tr>
    </w:tbl>
    <w:p w14:paraId="527B05BA" w14:textId="77777777" w:rsidR="00B26348" w:rsidRDefault="00B26348"/>
    <w:p w14:paraId="549794F9" w14:textId="77777777" w:rsidR="00B26348" w:rsidRDefault="00000000">
      <w:r>
        <w:rPr>
          <w:b/>
        </w:rPr>
        <w:t>553. How many citations were issued?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01F10E6" w14:textId="77777777">
        <w:tc>
          <w:tcPr>
            <w:tcW w:w="10512" w:type="dxa"/>
          </w:tcPr>
          <w:p w14:paraId="563AFD95" w14:textId="77777777" w:rsidR="00B26348" w:rsidRDefault="00000000">
            <w:r>
              <w:t>○ 0</w:t>
            </w:r>
          </w:p>
        </w:tc>
      </w:tr>
      <w:tr w:rsidR="00B26348" w14:paraId="28F32C73" w14:textId="77777777">
        <w:tc>
          <w:tcPr>
            <w:tcW w:w="10512" w:type="dxa"/>
          </w:tcPr>
          <w:p w14:paraId="32D8243E" w14:textId="77777777" w:rsidR="00B26348" w:rsidRDefault="00000000">
            <w:r>
              <w:t>○ 1</w:t>
            </w:r>
          </w:p>
        </w:tc>
      </w:tr>
      <w:tr w:rsidR="00B26348" w14:paraId="6E0FB247" w14:textId="77777777">
        <w:tc>
          <w:tcPr>
            <w:tcW w:w="10512" w:type="dxa"/>
          </w:tcPr>
          <w:p w14:paraId="13FD0E06" w14:textId="77777777" w:rsidR="00B26348" w:rsidRDefault="00000000">
            <w:r>
              <w:t>○ 2</w:t>
            </w:r>
          </w:p>
        </w:tc>
      </w:tr>
      <w:tr w:rsidR="00B26348" w14:paraId="3ECCFA07" w14:textId="77777777">
        <w:tc>
          <w:tcPr>
            <w:tcW w:w="10512" w:type="dxa"/>
          </w:tcPr>
          <w:p w14:paraId="6B372D2D" w14:textId="77777777" w:rsidR="00B26348" w:rsidRDefault="00000000">
            <w:r>
              <w:t>○ 3</w:t>
            </w:r>
          </w:p>
        </w:tc>
      </w:tr>
      <w:tr w:rsidR="00B26348" w14:paraId="2A160A88" w14:textId="77777777">
        <w:tc>
          <w:tcPr>
            <w:tcW w:w="10512" w:type="dxa"/>
          </w:tcPr>
          <w:p w14:paraId="58A0C0EC" w14:textId="77777777" w:rsidR="00B26348" w:rsidRDefault="00000000">
            <w:r>
              <w:t>○ TBD</w:t>
            </w:r>
          </w:p>
        </w:tc>
      </w:tr>
    </w:tbl>
    <w:p w14:paraId="2A9ED35B" w14:textId="77777777" w:rsidR="00B26348" w:rsidRDefault="00B26348"/>
    <w:p w14:paraId="2A1F1CA2" w14:textId="77777777" w:rsidR="00B26348" w:rsidRDefault="00000000">
      <w:r>
        <w:rPr>
          <w:b/>
        </w:rPr>
        <w:t>554. Notes:</w:t>
      </w:r>
      <w:r>
        <w:rPr>
          <w:i/>
          <w:color w:val="666666"/>
          <w:sz w:val="16"/>
        </w:rPr>
        <w:t xml:space="preserve">  [Text Long]</w:t>
      </w:r>
    </w:p>
    <w:p w14:paraId="069A2CC6" w14:textId="77777777" w:rsidR="00B26348" w:rsidRDefault="00000000">
      <w:r>
        <w:t>Response: ________________________________________________________________________________</w:t>
      </w:r>
    </w:p>
    <w:p w14:paraId="63B46B10" w14:textId="77777777" w:rsidR="00B26348" w:rsidRDefault="00000000">
      <w:r>
        <w:t>__________________________________________________________________________________________</w:t>
      </w:r>
    </w:p>
    <w:p w14:paraId="1B7C3B6D" w14:textId="77777777" w:rsidR="00B26348" w:rsidRDefault="00000000">
      <w:r>
        <w:t>__________________________________________________________________________________________</w:t>
      </w:r>
    </w:p>
    <w:p w14:paraId="08008CAF" w14:textId="77777777" w:rsidR="00B26348" w:rsidRDefault="00000000">
      <w:r>
        <w:t>__________________________________________________________________________________________</w:t>
      </w:r>
    </w:p>
    <w:p w14:paraId="1821BF03" w14:textId="77777777" w:rsidR="00B26348" w:rsidRDefault="00000000">
      <w:r>
        <w:rPr>
          <w:b/>
        </w:rPr>
        <w:t>555. Attachments</w:t>
      </w:r>
      <w:r>
        <w:rPr>
          <w:i/>
          <w:color w:val="666666"/>
          <w:sz w:val="16"/>
        </w:rPr>
        <w:t xml:space="preserve">  [Attachment]</w:t>
      </w:r>
    </w:p>
    <w:p w14:paraId="61A99AB9" w14:textId="77777777" w:rsidR="00B26348" w:rsidRDefault="00000000">
      <w:r>
        <w:t>Attach/link file(s): ________________________________________________________________________________</w:t>
      </w:r>
    </w:p>
    <w:p w14:paraId="42A193BB" w14:textId="77777777" w:rsidR="00B26348" w:rsidRDefault="00000000">
      <w:r>
        <w:t>__________________________________________________________________________________________</w:t>
      </w:r>
    </w:p>
    <w:p w14:paraId="4BAD55AF" w14:textId="77777777" w:rsidR="00B26348" w:rsidRDefault="00000000">
      <w:r>
        <w:rPr>
          <w:b/>
        </w:rPr>
        <w:t>556. Date and Time of Opening Conference</w:t>
      </w:r>
      <w:r>
        <w:rPr>
          <w:i/>
          <w:color w:val="666666"/>
          <w:sz w:val="16"/>
        </w:rPr>
        <w:t xml:space="preserve">  [Date time]</w:t>
      </w:r>
    </w:p>
    <w:p w14:paraId="53BCF1DD" w14:textId="77777777" w:rsidR="00B26348" w:rsidRDefault="00000000">
      <w:r>
        <w:t>Date/time: __________________________________________________________________________________________</w:t>
      </w:r>
    </w:p>
    <w:p w14:paraId="12979C94" w14:textId="77777777" w:rsidR="00B26348" w:rsidRDefault="00000000">
      <w:r>
        <w:rPr>
          <w:b/>
        </w:rPr>
        <w:t>557. Opening Conference: Persons in attendance (provide company names for external parties)</w:t>
      </w:r>
      <w:r>
        <w:rPr>
          <w:i/>
          <w:color w:val="666666"/>
          <w:sz w:val="16"/>
        </w:rPr>
        <w:t xml:space="preserve">  [Text Short]</w:t>
      </w:r>
    </w:p>
    <w:p w14:paraId="5D5EA5D1" w14:textId="77777777" w:rsidR="00B26348" w:rsidRDefault="00000000">
      <w:r>
        <w:t>Response: ________________________________________________________________________________</w:t>
      </w:r>
    </w:p>
    <w:p w14:paraId="130C2AC8" w14:textId="77777777" w:rsidR="00B26348" w:rsidRDefault="00000000">
      <w:r>
        <w:t>__________________________________________________________________________________________</w:t>
      </w:r>
    </w:p>
    <w:p w14:paraId="54D1E4B1" w14:textId="77777777" w:rsidR="00B26348" w:rsidRDefault="00000000">
      <w:r>
        <w:rPr>
          <w:b/>
        </w:rPr>
        <w:t>558. Was a search warrant presented?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A2D8158" w14:textId="77777777">
        <w:tc>
          <w:tcPr>
            <w:tcW w:w="10512" w:type="dxa"/>
          </w:tcPr>
          <w:p w14:paraId="133F3052" w14:textId="77777777" w:rsidR="00B26348" w:rsidRDefault="00000000">
            <w:r>
              <w:t>○ Yes</w:t>
            </w:r>
          </w:p>
        </w:tc>
      </w:tr>
      <w:tr w:rsidR="00B26348" w14:paraId="189D661D" w14:textId="77777777">
        <w:tc>
          <w:tcPr>
            <w:tcW w:w="10512" w:type="dxa"/>
          </w:tcPr>
          <w:p w14:paraId="3EC7F8B7" w14:textId="77777777" w:rsidR="00B26348" w:rsidRDefault="00000000">
            <w:r>
              <w:t>○ No</w:t>
            </w:r>
          </w:p>
        </w:tc>
      </w:tr>
    </w:tbl>
    <w:p w14:paraId="69633402" w14:textId="77777777" w:rsidR="00B26348" w:rsidRDefault="00B26348"/>
    <w:p w14:paraId="1DCF29E3" w14:textId="77777777" w:rsidR="00B26348" w:rsidRDefault="00000000">
      <w:r>
        <w:rPr>
          <w:b/>
        </w:rPr>
        <w:t>559. Was the inspection based on a complaint?</w:t>
      </w:r>
      <w:r>
        <w:rPr>
          <w:i/>
          <w:color w:val="666666"/>
          <w:sz w:val="16"/>
        </w:rPr>
        <w:t xml:space="preserve">  [Choice]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E58CC04" w14:textId="77777777">
        <w:tc>
          <w:tcPr>
            <w:tcW w:w="10512" w:type="dxa"/>
          </w:tcPr>
          <w:p w14:paraId="2F86B84A" w14:textId="77777777" w:rsidR="00B26348" w:rsidRDefault="00000000">
            <w:r>
              <w:t>○ Yes</w:t>
            </w:r>
          </w:p>
        </w:tc>
      </w:tr>
      <w:tr w:rsidR="00B26348" w14:paraId="48DBEE51" w14:textId="77777777">
        <w:tc>
          <w:tcPr>
            <w:tcW w:w="10512" w:type="dxa"/>
          </w:tcPr>
          <w:p w14:paraId="0F97AD31" w14:textId="77777777" w:rsidR="00B26348" w:rsidRDefault="00000000">
            <w:r>
              <w:t>○ No</w:t>
            </w:r>
          </w:p>
        </w:tc>
      </w:tr>
    </w:tbl>
    <w:p w14:paraId="38527823" w14:textId="77777777" w:rsidR="00B26348" w:rsidRDefault="00B26348"/>
    <w:p w14:paraId="4ED7A0F8" w14:textId="77777777" w:rsidR="00B26348" w:rsidRDefault="00000000">
      <w:r>
        <w:rPr>
          <w:b/>
        </w:rPr>
        <w:t>560. What was the complaint?</w:t>
      </w:r>
      <w:r>
        <w:rPr>
          <w:i/>
          <w:color w:val="666666"/>
          <w:sz w:val="16"/>
        </w:rPr>
        <w:t xml:space="preserve">  [Text Short]</w:t>
      </w:r>
    </w:p>
    <w:p w14:paraId="41472428" w14:textId="77777777" w:rsidR="00B26348" w:rsidRDefault="00000000">
      <w:r>
        <w:t>Response: ________________________________________________________________________________</w:t>
      </w:r>
    </w:p>
    <w:p w14:paraId="6142F91B" w14:textId="77777777" w:rsidR="00B26348" w:rsidRDefault="00000000">
      <w:r>
        <w:t>__________________________________________________________________________________________</w:t>
      </w:r>
    </w:p>
    <w:p w14:paraId="615B7432" w14:textId="77777777" w:rsidR="00B26348" w:rsidRDefault="00000000">
      <w:r>
        <w:rPr>
          <w:b/>
        </w:rPr>
        <w:t>561. Inspection Duration</w:t>
      </w:r>
      <w:r>
        <w:rPr>
          <w:i/>
          <w:color w:val="666666"/>
          <w:sz w:val="16"/>
        </w:rPr>
        <w:t xml:space="preserve">  [Text Short]</w:t>
      </w:r>
    </w:p>
    <w:p w14:paraId="0C8597E1" w14:textId="77777777" w:rsidR="00B26348" w:rsidRDefault="00000000">
      <w:r>
        <w:t>Response: ________________________________________________________________________________</w:t>
      </w:r>
    </w:p>
    <w:p w14:paraId="7C2053EC" w14:textId="77777777" w:rsidR="00B26348" w:rsidRDefault="00000000">
      <w:r>
        <w:t>__________________________________________________________________________________________</w:t>
      </w:r>
    </w:p>
    <w:p w14:paraId="7F4085FB" w14:textId="77777777" w:rsidR="00B26348" w:rsidRDefault="00000000">
      <w:r>
        <w:rPr>
          <w:b/>
        </w:rPr>
        <w:t>562. Upload photos taken during inspection</w:t>
      </w:r>
      <w:r>
        <w:rPr>
          <w:i/>
          <w:color w:val="666666"/>
          <w:sz w:val="16"/>
        </w:rPr>
        <w:t xml:space="preserve">  [Attachment]</w:t>
      </w:r>
    </w:p>
    <w:p w14:paraId="6960FB1F" w14:textId="77777777" w:rsidR="00B26348" w:rsidRDefault="00000000">
      <w:pPr>
        <w:ind w:left="216"/>
      </w:pPr>
      <w:r>
        <w:rPr>
          <w:i/>
        </w:rPr>
        <w:t>Be sure to take the same photographs from the same angle as the inspector</w:t>
      </w:r>
    </w:p>
    <w:p w14:paraId="488EC7BA" w14:textId="77777777" w:rsidR="00B26348" w:rsidRDefault="00000000">
      <w:r>
        <w:t>Attach/link file(s): ________________________________________________________________________________</w:t>
      </w:r>
    </w:p>
    <w:p w14:paraId="289100E4" w14:textId="77777777" w:rsidR="00B26348" w:rsidRDefault="00000000">
      <w:r>
        <w:t>__________________________________________________________________________________________</w:t>
      </w:r>
    </w:p>
    <w:p w14:paraId="5DDBE7E5" w14:textId="77777777" w:rsidR="00B26348" w:rsidRDefault="00000000">
      <w:r>
        <w:rPr>
          <w:b/>
        </w:rPr>
        <w:t>563. Date and Time of Closing Conference</w:t>
      </w:r>
      <w:r>
        <w:rPr>
          <w:i/>
          <w:color w:val="666666"/>
          <w:sz w:val="16"/>
        </w:rPr>
        <w:t xml:space="preserve">  [Date time]</w:t>
      </w:r>
    </w:p>
    <w:p w14:paraId="585C1774" w14:textId="77777777" w:rsidR="00B26348" w:rsidRDefault="00000000">
      <w:r>
        <w:t>Date/time: __________________________________________________________________________________________</w:t>
      </w:r>
    </w:p>
    <w:p w14:paraId="5FFCA01F" w14:textId="77777777" w:rsidR="00B26348" w:rsidRDefault="00000000">
      <w:r>
        <w:rPr>
          <w:b/>
        </w:rPr>
        <w:t>564. Closing Conference: Persons in attendance (provide company names for external parties)</w:t>
      </w:r>
      <w:r>
        <w:rPr>
          <w:i/>
          <w:color w:val="666666"/>
          <w:sz w:val="16"/>
        </w:rPr>
        <w:t xml:space="preserve">  [Text Short]</w:t>
      </w:r>
    </w:p>
    <w:p w14:paraId="79979D13" w14:textId="77777777" w:rsidR="00B26348" w:rsidRDefault="00000000">
      <w:r>
        <w:t>Response: ________________________________________________________________________________</w:t>
      </w:r>
    </w:p>
    <w:p w14:paraId="4871DD9C" w14:textId="77777777" w:rsidR="00B26348" w:rsidRDefault="00000000">
      <w:r>
        <w:t>__________________________________________________________________________________________</w:t>
      </w:r>
    </w:p>
    <w:p w14:paraId="534F7F50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